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txtc5e4feq8" w:colFirst="0" w:colLast="0"/>
      <w:bookmarkEnd w:id="0"/>
      <w:r>
        <w:rPr>
          <w:rFonts w:ascii="Cambria" w:hAnsi="Cambria" w:eastAsia="Cambria" w:cs="Cambria"/>
          <w:color w:val="1155CC"/>
          <w:sz w:val="36"/>
          <w:szCs w:val="36"/>
          <w:rtl w:val="0"/>
        </w:rPr>
        <w:t>Free Template – Employee Opinion Survey</w:t>
      </w:r>
    </w:p>
    <w:p w14:paraId="00000003">
      <w:pPr>
        <w:pageBreakBefore w:val="0"/>
        <w:jc w:val="center"/>
        <w:rPr>
          <w:rFonts w:ascii="Cambria" w:hAnsi="Cambria" w:eastAsia="Cambria" w:cs="Cambria"/>
          <w:color w:val="1155CC"/>
          <w:sz w:val="28"/>
          <w:szCs w:val="28"/>
        </w:rPr>
      </w:pPr>
    </w:p>
    <w:p w14:paraId="00000004">
      <w:pPr>
        <w:pageBreakBefore w:val="0"/>
        <w:jc w:val="center"/>
        <w:rPr>
          <w:rFonts w:ascii="Cambria" w:hAnsi="Cambria" w:eastAsia="Cambria" w:cs="Cambria"/>
          <w:color w:val="FFFFFF"/>
          <w:sz w:val="24"/>
          <w:szCs w:val="24"/>
          <w:shd w:val="clear" w:fill="1155CC"/>
        </w:rPr>
      </w:pPr>
      <w:r>
        <w:rPr>
          <w:rFonts w:ascii="Cambria" w:hAnsi="Cambria" w:eastAsia="Cambria" w:cs="Cambria"/>
          <w:color w:val="FFFFFF"/>
          <w:sz w:val="24"/>
          <w:szCs w:val="24"/>
          <w:shd w:val="clear" w:fill="1155CC"/>
          <w:rtl w:val="0"/>
        </w:rPr>
        <w:t xml:space="preserve"> Use this survey to obtain employee’s opinions about their work and workplace.  </w:t>
      </w:r>
    </w:p>
    <w:p w14:paraId="00000005">
      <w:pPr>
        <w:pageBreakBefore w:val="0"/>
        <w:jc w:val="center"/>
        <w:rPr>
          <w:rFonts w:ascii="Cambria" w:hAnsi="Cambria" w:eastAsia="Cambria" w:cs="Cambria"/>
          <w:color w:val="FFFFFF"/>
          <w:sz w:val="24"/>
          <w:szCs w:val="24"/>
          <w:shd w:val="clear" w:fill="1155CC"/>
        </w:rPr>
      </w:pPr>
    </w:p>
    <w:p w14:paraId="0000000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This employee opinion survey is conducted to understand employees' strengths and weaknesses by measuring their satisfaction, attitude and other attributes in a range of cultural and performance areas. Copy this template to your Google Drive and customize it for your organization.</w:t>
      </w:r>
    </w:p>
    <w:p w14:paraId="00000007">
      <w:pPr>
        <w:pageBreakBefore w:val="0"/>
        <w:rPr>
          <w:rFonts w:ascii="Cambria" w:hAnsi="Cambria" w:eastAsia="Cambria" w:cs="Cambria"/>
          <w:sz w:val="24"/>
          <w:szCs w:val="24"/>
          <w:highlight w:val="white"/>
        </w:rPr>
      </w:pPr>
    </w:p>
    <w:p w14:paraId="00000008">
      <w:pPr>
        <w:pageBreakBefore w:val="0"/>
        <w:rPr>
          <w:rFonts w:ascii="Cambria" w:hAnsi="Cambria" w:eastAsia="Cambria" w:cs="Cambria"/>
          <w:color w:val="1155CC"/>
          <w:sz w:val="30"/>
          <w:szCs w:val="30"/>
          <w:highlight w:val="white"/>
        </w:rPr>
      </w:pPr>
      <w:r>
        <w:rPr>
          <w:rFonts w:ascii="Cambria" w:hAnsi="Cambria" w:eastAsia="Cambria" w:cs="Cambria"/>
          <w:color w:val="1155CC"/>
          <w:sz w:val="30"/>
          <w:szCs w:val="30"/>
          <w:highlight w:val="white"/>
          <w:rtl w:val="0"/>
        </w:rPr>
        <w:t>Communication (to be added as review instructions):</w:t>
      </w:r>
    </w:p>
    <w:p w14:paraId="00000009">
      <w:pPr>
        <w:pageBreakBefore w:val="0"/>
        <w:rPr>
          <w:rFonts w:ascii="Cambria" w:hAnsi="Cambria" w:eastAsia="Cambria" w:cs="Cambria"/>
          <w:sz w:val="24"/>
          <w:szCs w:val="24"/>
          <w:highlight w:val="white"/>
        </w:rPr>
      </w:pPr>
    </w:p>
    <w:p w14:paraId="0000000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We can only make positive changes when we have the right information. All answers you give will be treated with the utmost sensitivity, and the information will not be used for any other purpose apart from planning and improvement. Please answer this quick survey by &lt;HOUR OF THE DAY&gt; on &lt;DATE&gt;. </w:t>
      </w:r>
    </w:p>
    <w:p w14:paraId="0000000B">
      <w:pPr>
        <w:pageBreakBefore w:val="0"/>
        <w:rPr>
          <w:rFonts w:ascii="Cambria" w:hAnsi="Cambria" w:eastAsia="Cambria" w:cs="Cambria"/>
          <w:sz w:val="24"/>
          <w:szCs w:val="24"/>
          <w:highlight w:val="white"/>
        </w:rPr>
      </w:pPr>
    </w:p>
    <w:p w14:paraId="0000000C">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Demographic Information:</w:t>
      </w:r>
    </w:p>
    <w:p w14:paraId="0000000D">
      <w:pPr>
        <w:pageBreakBefore w:val="0"/>
        <w:rPr>
          <w:rFonts w:ascii="Cambria" w:hAnsi="Cambria" w:eastAsia="Cambria" w:cs="Cambria"/>
          <w:sz w:val="24"/>
          <w:szCs w:val="24"/>
          <w:highlight w:val="white"/>
        </w:rPr>
      </w:pPr>
    </w:p>
    <w:p w14:paraId="0000000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1">
      <w:pPr>
        <w:pageBreakBefore w:val="0"/>
        <w:rPr>
          <w:rFonts w:ascii="Cambria" w:hAnsi="Cambria" w:eastAsia="Cambria" w:cs="Cambria"/>
          <w:sz w:val="24"/>
          <w:szCs w:val="24"/>
          <w:highlight w:val="white"/>
        </w:rPr>
      </w:pPr>
    </w:p>
    <w:p w14:paraId="00000012">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3">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4">
      <w:pPr>
        <w:pageBreakBefore w:val="0"/>
        <w:rPr>
          <w:rFonts w:ascii="Cambria" w:hAnsi="Cambria" w:eastAsia="Cambria" w:cs="Cambria"/>
          <w:sz w:val="24"/>
          <w:szCs w:val="24"/>
          <w:highlight w:val="white"/>
        </w:rPr>
      </w:pPr>
    </w:p>
    <w:p w14:paraId="0000001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pageBreakBefore w:val="0"/>
        <w:rPr>
          <w:rFonts w:ascii="Cambria" w:hAnsi="Cambria" w:eastAsia="Cambria" w:cs="Cambria"/>
          <w:sz w:val="24"/>
          <w:szCs w:val="24"/>
          <w:highlight w:val="white"/>
        </w:rPr>
      </w:pPr>
    </w:p>
    <w:p w14:paraId="00000017">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pageBreakBefore w:val="0"/>
        <w:ind w:left="720" w:firstLine="0"/>
        <w:rPr>
          <w:rFonts w:ascii="Cambria" w:hAnsi="Cambria" w:eastAsia="Cambria" w:cs="Cambria"/>
          <w:sz w:val="24"/>
          <w:szCs w:val="24"/>
          <w:highlight w:val="white"/>
        </w:rPr>
      </w:pPr>
    </w:p>
    <w:p w14:paraId="0000001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E">
      <w:pPr>
        <w:pageBreakBefore w:val="0"/>
        <w:rPr>
          <w:rFonts w:ascii="Cambria" w:hAnsi="Cambria" w:eastAsia="Cambria" w:cs="Cambria"/>
          <w:sz w:val="24"/>
          <w:szCs w:val="24"/>
          <w:highlight w:val="white"/>
        </w:rPr>
      </w:pPr>
    </w:p>
    <w:p w14:paraId="0000001F">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0">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1">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2">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4">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Employee Opinion Questionnaire</w:t>
      </w:r>
    </w:p>
    <w:p w14:paraId="00000025">
      <w:pPr>
        <w:pageBreakBefore w:val="0"/>
        <w:rPr>
          <w:rFonts w:ascii="Cambria" w:hAnsi="Cambria" w:eastAsia="Cambria" w:cs="Cambria"/>
          <w:sz w:val="24"/>
          <w:szCs w:val="24"/>
          <w:highlight w:val="white"/>
        </w:rPr>
      </w:pPr>
    </w:p>
    <w:p w14:paraId="0000002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8">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9">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A">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B">
      <w:pPr>
        <w:pageBreakBefore w:val="0"/>
        <w:rPr>
          <w:rFonts w:ascii="Cambria" w:hAnsi="Cambria" w:eastAsia="Cambria" w:cs="Cambria"/>
          <w:sz w:val="24"/>
          <w:szCs w:val="24"/>
          <w:highlight w:val="white"/>
        </w:rPr>
      </w:pPr>
    </w:p>
    <w:p w14:paraId="0000002C">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Choose the answer which is most appropriate (Strongly Agree = 5 and Strongly Disagree =1)</w:t>
      </w:r>
    </w:p>
    <w:p w14:paraId="0000002D">
      <w:pPr>
        <w:pageBreakBefore w:val="0"/>
        <w:rPr>
          <w:rFonts w:ascii="Cambria" w:hAnsi="Cambria" w:eastAsia="Cambria" w:cs="Cambria"/>
          <w:sz w:val="24"/>
          <w:szCs w:val="24"/>
          <w:highlight w:val="white"/>
        </w:rPr>
      </w:pPr>
    </w:p>
    <w:p w14:paraId="0000002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am Clear about my daily job responsibilities:</w:t>
      </w:r>
    </w:p>
    <w:p w14:paraId="0000002F">
      <w:pPr>
        <w:pageBreakBefore w:val="0"/>
        <w:rPr>
          <w:rFonts w:ascii="Cambria" w:hAnsi="Cambria" w:eastAsia="Cambria" w:cs="Cambria"/>
          <w:sz w:val="24"/>
          <w:szCs w:val="24"/>
          <w:highlight w:val="white"/>
        </w:rPr>
      </w:pPr>
    </w:p>
    <w:p w14:paraId="0000003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3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3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3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3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3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36">
      <w:pPr>
        <w:pageBreakBefore w:val="0"/>
        <w:rPr>
          <w:rFonts w:ascii="Cambria" w:hAnsi="Cambria" w:eastAsia="Cambria" w:cs="Cambria"/>
          <w:sz w:val="24"/>
          <w:szCs w:val="24"/>
          <w:highlight w:val="white"/>
        </w:rPr>
      </w:pPr>
    </w:p>
    <w:p w14:paraId="0000003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When it comes to operational decision, supervisors seek my opinion:</w:t>
      </w:r>
    </w:p>
    <w:p w14:paraId="00000038">
      <w:pPr>
        <w:pageBreakBefore w:val="0"/>
        <w:rPr>
          <w:rFonts w:ascii="Cambria" w:hAnsi="Cambria" w:eastAsia="Cambria" w:cs="Cambria"/>
          <w:sz w:val="24"/>
          <w:szCs w:val="24"/>
          <w:highlight w:val="white"/>
        </w:rPr>
      </w:pPr>
    </w:p>
    <w:p w14:paraId="0000003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3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3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3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3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3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3F">
      <w:pPr>
        <w:pageBreakBefore w:val="0"/>
        <w:rPr>
          <w:rFonts w:ascii="Cambria" w:hAnsi="Cambria" w:eastAsia="Cambria" w:cs="Cambria"/>
          <w:sz w:val="24"/>
          <w:szCs w:val="24"/>
          <w:highlight w:val="white"/>
        </w:rPr>
      </w:pPr>
    </w:p>
    <w:p w14:paraId="0000004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feel free while raising my opinions to the management:</w:t>
      </w:r>
    </w:p>
    <w:p w14:paraId="00000041">
      <w:pPr>
        <w:pageBreakBefore w:val="0"/>
        <w:rPr>
          <w:rFonts w:ascii="Cambria" w:hAnsi="Cambria" w:eastAsia="Cambria" w:cs="Cambria"/>
          <w:sz w:val="24"/>
          <w:szCs w:val="24"/>
          <w:highlight w:val="white"/>
        </w:rPr>
      </w:pPr>
    </w:p>
    <w:p w14:paraId="0000004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4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48">
      <w:pPr>
        <w:pageBreakBefore w:val="0"/>
        <w:rPr>
          <w:rFonts w:ascii="Cambria" w:hAnsi="Cambria" w:eastAsia="Cambria" w:cs="Cambria"/>
          <w:sz w:val="24"/>
          <w:szCs w:val="24"/>
          <w:highlight w:val="white"/>
        </w:rPr>
      </w:pPr>
    </w:p>
    <w:p w14:paraId="00000049">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My skills are optimally utilized by the company:</w:t>
      </w:r>
    </w:p>
    <w:p w14:paraId="0000004A">
      <w:pPr>
        <w:pageBreakBefore w:val="0"/>
        <w:rPr>
          <w:rFonts w:ascii="Cambria" w:hAnsi="Cambria" w:eastAsia="Cambria" w:cs="Cambria"/>
          <w:sz w:val="24"/>
          <w:szCs w:val="24"/>
          <w:highlight w:val="white"/>
        </w:rPr>
      </w:pPr>
    </w:p>
    <w:p w14:paraId="0000004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5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51">
      <w:pPr>
        <w:pageBreakBefore w:val="0"/>
        <w:rPr>
          <w:rFonts w:ascii="Cambria" w:hAnsi="Cambria" w:eastAsia="Cambria" w:cs="Cambria"/>
          <w:sz w:val="24"/>
          <w:szCs w:val="24"/>
          <w:highlight w:val="white"/>
        </w:rPr>
      </w:pPr>
    </w:p>
    <w:p w14:paraId="00000052">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A supportive work environment is provided to the employees:</w:t>
      </w:r>
    </w:p>
    <w:p w14:paraId="00000053">
      <w:pPr>
        <w:pageBreakBefore w:val="0"/>
        <w:rPr>
          <w:rFonts w:ascii="Cambria" w:hAnsi="Cambria" w:eastAsia="Cambria" w:cs="Cambria"/>
          <w:sz w:val="24"/>
          <w:szCs w:val="24"/>
          <w:highlight w:val="white"/>
        </w:rPr>
      </w:pPr>
    </w:p>
    <w:p w14:paraId="0000005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5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5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5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5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5A">
      <w:pPr>
        <w:pageBreakBefore w:val="0"/>
        <w:rPr>
          <w:rFonts w:ascii="Cambria" w:hAnsi="Cambria" w:eastAsia="Cambria" w:cs="Cambria"/>
          <w:sz w:val="24"/>
          <w:szCs w:val="24"/>
          <w:highlight w:val="white"/>
        </w:rPr>
      </w:pPr>
    </w:p>
    <w:p w14:paraId="0000005B">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think management takes wise decisions:</w:t>
      </w:r>
    </w:p>
    <w:p w14:paraId="0000005C">
      <w:pPr>
        <w:pageBreakBefore w:val="0"/>
        <w:rPr>
          <w:rFonts w:ascii="Cambria" w:hAnsi="Cambria" w:eastAsia="Cambria" w:cs="Cambria"/>
          <w:sz w:val="24"/>
          <w:szCs w:val="24"/>
          <w:highlight w:val="white"/>
        </w:rPr>
      </w:pPr>
    </w:p>
    <w:p w14:paraId="0000005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5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6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6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3">
      <w:pPr>
        <w:pageBreakBefore w:val="0"/>
        <w:rPr>
          <w:rFonts w:ascii="Cambria" w:hAnsi="Cambria" w:eastAsia="Cambria" w:cs="Cambria"/>
          <w:sz w:val="24"/>
          <w:szCs w:val="24"/>
          <w:highlight w:val="white"/>
        </w:rPr>
      </w:pPr>
    </w:p>
    <w:p w14:paraId="0000006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My working conditions are quite good:</w:t>
      </w:r>
    </w:p>
    <w:p w14:paraId="00000065">
      <w:pPr>
        <w:pageBreakBefore w:val="0"/>
        <w:rPr>
          <w:rFonts w:ascii="Cambria" w:hAnsi="Cambria" w:eastAsia="Cambria" w:cs="Cambria"/>
          <w:sz w:val="24"/>
          <w:szCs w:val="24"/>
          <w:highlight w:val="white"/>
        </w:rPr>
      </w:pPr>
    </w:p>
    <w:p w14:paraId="0000006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6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6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6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6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C">
      <w:pPr>
        <w:pageBreakBefore w:val="0"/>
        <w:rPr>
          <w:rFonts w:ascii="Cambria" w:hAnsi="Cambria" w:eastAsia="Cambria" w:cs="Cambria"/>
          <w:sz w:val="24"/>
          <w:szCs w:val="24"/>
          <w:highlight w:val="white"/>
        </w:rPr>
      </w:pPr>
    </w:p>
    <w:p w14:paraId="0000006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We are open culture to share ideas and innovations with each other:</w:t>
      </w:r>
    </w:p>
    <w:p w14:paraId="0000006E">
      <w:pPr>
        <w:pageBreakBefore w:val="0"/>
        <w:rPr>
          <w:rFonts w:ascii="Cambria" w:hAnsi="Cambria" w:eastAsia="Cambria" w:cs="Cambria"/>
          <w:sz w:val="24"/>
          <w:szCs w:val="24"/>
          <w:highlight w:val="white"/>
        </w:rPr>
      </w:pPr>
    </w:p>
    <w:p w14:paraId="0000006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7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7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7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7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7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7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7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am compensated fairly for the work I do:</w:t>
      </w:r>
    </w:p>
    <w:p w14:paraId="00000077">
      <w:pPr>
        <w:pageBreakBefore w:val="0"/>
        <w:rPr>
          <w:rFonts w:ascii="Cambria" w:hAnsi="Cambria" w:eastAsia="Cambria" w:cs="Cambria"/>
          <w:sz w:val="24"/>
          <w:szCs w:val="24"/>
          <w:highlight w:val="white"/>
        </w:rPr>
      </w:pPr>
    </w:p>
    <w:p w14:paraId="0000007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7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7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7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7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7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7E">
      <w:pPr>
        <w:pageBreakBefore w:val="0"/>
        <w:rPr>
          <w:rFonts w:ascii="Cambria" w:hAnsi="Cambria" w:eastAsia="Cambria" w:cs="Cambria"/>
          <w:sz w:val="24"/>
          <w:szCs w:val="24"/>
          <w:highlight w:val="white"/>
        </w:rPr>
      </w:pPr>
    </w:p>
    <w:p w14:paraId="0000007F">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organisation is innovative enough to keep it’s customers satisfied:</w:t>
      </w:r>
    </w:p>
    <w:p w14:paraId="00000080">
      <w:pPr>
        <w:pageBreakBefore w:val="0"/>
        <w:rPr>
          <w:rFonts w:ascii="Cambria" w:hAnsi="Cambria" w:eastAsia="Cambria" w:cs="Cambria"/>
          <w:sz w:val="24"/>
          <w:szCs w:val="24"/>
          <w:highlight w:val="white"/>
        </w:rPr>
      </w:pPr>
    </w:p>
    <w:p w14:paraId="0000008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8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8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8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87">
      <w:pPr>
        <w:pageBreakBefore w:val="0"/>
        <w:rPr>
          <w:rFonts w:ascii="Cambria" w:hAnsi="Cambria" w:eastAsia="Cambria" w:cs="Cambria"/>
          <w:sz w:val="24"/>
          <w:szCs w:val="24"/>
          <w:highlight w:val="white"/>
        </w:rPr>
      </w:pPr>
    </w:p>
    <w:p w14:paraId="00000088">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actively seek feedback from my colleagues and customers to improve:</w:t>
      </w:r>
    </w:p>
    <w:p w14:paraId="00000089">
      <w:pPr>
        <w:pageBreakBefore w:val="0"/>
        <w:rPr>
          <w:rFonts w:ascii="Cambria" w:hAnsi="Cambria" w:eastAsia="Cambria" w:cs="Cambria"/>
          <w:sz w:val="24"/>
          <w:szCs w:val="24"/>
          <w:highlight w:val="white"/>
        </w:rPr>
      </w:pPr>
    </w:p>
    <w:p w14:paraId="0000008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8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8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8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0">
      <w:pPr>
        <w:pageBreakBefore w:val="0"/>
        <w:rPr>
          <w:rFonts w:ascii="Cambria" w:hAnsi="Cambria" w:eastAsia="Cambria" w:cs="Cambria"/>
          <w:sz w:val="24"/>
          <w:szCs w:val="24"/>
          <w:highlight w:val="white"/>
        </w:rPr>
      </w:pPr>
    </w:p>
    <w:p w14:paraId="00000091">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feel well informed and educated about various changes in my daily work?</w:t>
      </w:r>
    </w:p>
    <w:p w14:paraId="00000092">
      <w:pPr>
        <w:pageBreakBefore w:val="0"/>
        <w:rPr>
          <w:rFonts w:ascii="Cambria" w:hAnsi="Cambria" w:eastAsia="Cambria" w:cs="Cambria"/>
          <w:sz w:val="24"/>
          <w:szCs w:val="24"/>
          <w:highlight w:val="white"/>
        </w:rPr>
      </w:pPr>
    </w:p>
    <w:p w14:paraId="0000009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9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9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9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9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9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9">
      <w:pPr>
        <w:pageBreakBefore w:val="0"/>
        <w:rPr>
          <w:rFonts w:ascii="Cambria" w:hAnsi="Cambria" w:eastAsia="Cambria" w:cs="Cambria"/>
          <w:sz w:val="24"/>
          <w:szCs w:val="24"/>
          <w:highlight w:val="white"/>
        </w:rPr>
      </w:pPr>
    </w:p>
    <w:p w14:paraId="0000009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am proud to work with this organisation:</w:t>
      </w:r>
    </w:p>
    <w:p w14:paraId="0000009B">
      <w:pPr>
        <w:pageBreakBefore w:val="0"/>
        <w:rPr>
          <w:rFonts w:ascii="Cambria" w:hAnsi="Cambria" w:eastAsia="Cambria" w:cs="Cambria"/>
          <w:sz w:val="24"/>
          <w:szCs w:val="24"/>
          <w:highlight w:val="white"/>
        </w:rPr>
      </w:pPr>
    </w:p>
    <w:p w14:paraId="0000009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9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9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9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A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A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A2">
      <w:pPr>
        <w:pageBreakBefore w:val="0"/>
        <w:rPr>
          <w:rFonts w:ascii="Cambria" w:hAnsi="Cambria" w:eastAsia="Cambria" w:cs="Cambria"/>
          <w:sz w:val="24"/>
          <w:szCs w:val="24"/>
          <w:highlight w:val="white"/>
        </w:rPr>
      </w:pPr>
    </w:p>
    <w:p w14:paraId="000000A3">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would recommend others to work with this organisation:</w:t>
      </w:r>
    </w:p>
    <w:p w14:paraId="000000A4">
      <w:pPr>
        <w:pageBreakBefore w:val="0"/>
        <w:rPr>
          <w:rFonts w:ascii="Cambria" w:hAnsi="Cambria" w:eastAsia="Cambria" w:cs="Cambria"/>
          <w:sz w:val="24"/>
          <w:szCs w:val="24"/>
          <w:highlight w:val="white"/>
        </w:rPr>
      </w:pPr>
    </w:p>
    <w:p w14:paraId="000000A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A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A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A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A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A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AB">
      <w:pPr>
        <w:pageBreakBefore w:val="0"/>
        <w:rPr>
          <w:rFonts w:ascii="Cambria" w:hAnsi="Cambria" w:eastAsia="Cambria" w:cs="Cambria"/>
          <w:sz w:val="24"/>
          <w:szCs w:val="24"/>
          <w:highlight w:val="white"/>
        </w:rPr>
      </w:pPr>
    </w:p>
    <w:p w14:paraId="000000AC">
      <w:pPr>
        <w:pageBreakBefore w:val="0"/>
        <w:rPr>
          <w:rFonts w:ascii="Cambria" w:hAnsi="Cambria" w:eastAsia="Cambria" w:cs="Cambria"/>
          <w:sz w:val="24"/>
          <w:szCs w:val="24"/>
          <w:highlight w:val="white"/>
        </w:rPr>
      </w:pPr>
    </w:p>
    <w:p w14:paraId="000000A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three things you find best in this organisation as compared to other organisations:</w:t>
      </w:r>
    </w:p>
    <w:p w14:paraId="000000AE">
      <w:pPr>
        <w:pageBreakBefore w:val="0"/>
        <w:rPr>
          <w:rFonts w:ascii="Cambria" w:hAnsi="Cambria" w:eastAsia="Cambria" w:cs="Cambria"/>
          <w:sz w:val="24"/>
          <w:szCs w:val="24"/>
          <w:highlight w:val="white"/>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F4BEC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F">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4B69E3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0">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1B681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1">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B2">
      <w:pPr>
        <w:pageBreakBefore w:val="0"/>
        <w:rPr>
          <w:rFonts w:ascii="Cambria" w:hAnsi="Cambria" w:eastAsia="Cambria" w:cs="Cambria"/>
          <w:sz w:val="24"/>
          <w:szCs w:val="24"/>
          <w:highlight w:val="white"/>
        </w:rPr>
      </w:pPr>
    </w:p>
    <w:p w14:paraId="000000B3">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three ideas to change current working conditions:</w:t>
      </w:r>
    </w:p>
    <w:p w14:paraId="000000B4">
      <w:pPr>
        <w:pageBreakBefore w:val="0"/>
        <w:rPr>
          <w:rFonts w:ascii="Cambria" w:hAnsi="Cambria" w:eastAsia="Cambria" w:cs="Cambria"/>
          <w:sz w:val="24"/>
          <w:szCs w:val="24"/>
          <w:highlight w:val="white"/>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C3EB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5">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6C4CE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6">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20147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7">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B8">
      <w:pPr>
        <w:pageBreakBefore w:val="0"/>
        <w:rPr>
          <w:rFonts w:ascii="Cambria" w:hAnsi="Cambria" w:eastAsia="Cambria" w:cs="Cambria"/>
          <w:sz w:val="24"/>
          <w:szCs w:val="24"/>
          <w:highlight w:val="white"/>
        </w:rPr>
      </w:pPr>
    </w:p>
    <w:p w14:paraId="000000B9">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What else would you like to tell us about?</w:t>
      </w:r>
    </w:p>
    <w:p w14:paraId="000000BA">
      <w:pPr>
        <w:pageBreakBefore w:val="0"/>
        <w:rPr>
          <w:rFonts w:ascii="Cambria" w:hAnsi="Cambria" w:eastAsia="Cambria" w:cs="Cambria"/>
          <w:sz w:val="24"/>
          <w:szCs w:val="24"/>
          <w:highlight w:val="white"/>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23E9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B">
            <w:pPr>
              <w:pageBreakBefore w:val="0"/>
              <w:widowControl w:val="0"/>
              <w:spacing w:line="240" w:lineRule="auto"/>
              <w:rPr>
                <w:rFonts w:ascii="Cambria" w:hAnsi="Cambria" w:eastAsia="Cambria" w:cs="Cambria"/>
                <w:sz w:val="24"/>
                <w:szCs w:val="24"/>
                <w:highlight w:val="white"/>
              </w:rPr>
            </w:pPr>
          </w:p>
          <w:p w14:paraId="000000BC">
            <w:pPr>
              <w:pageBreakBefore w:val="0"/>
              <w:widowControl w:val="0"/>
              <w:spacing w:line="240" w:lineRule="auto"/>
              <w:rPr>
                <w:rFonts w:ascii="Cambria" w:hAnsi="Cambria" w:eastAsia="Cambria" w:cs="Cambria"/>
                <w:sz w:val="24"/>
                <w:szCs w:val="24"/>
                <w:highlight w:val="white"/>
              </w:rPr>
            </w:pPr>
          </w:p>
        </w:tc>
      </w:tr>
    </w:tbl>
    <w:p w14:paraId="000000BD">
      <w:pPr>
        <w:pageBreakBefore w:val="0"/>
        <w:rPr>
          <w:rFonts w:ascii="Cambria" w:hAnsi="Cambria" w:eastAsia="Cambria" w:cs="Cambria"/>
          <w:sz w:val="24"/>
          <w:szCs w:val="24"/>
          <w:highlight w:val="white"/>
        </w:rPr>
      </w:pPr>
    </w:p>
    <w:p w14:paraId="000000BE">
      <w:pPr>
        <w:pageBreakBefore w:val="0"/>
        <w:rPr>
          <w:rFonts w:ascii="Cambria" w:hAnsi="Cambria" w:eastAsia="Cambria" w:cs="Cambria"/>
          <w:highlight w:val="white"/>
        </w:rPr>
      </w:pPr>
      <w:r>
        <w:rPr>
          <w:rFonts w:ascii="Cambria" w:hAnsi="Cambria" w:eastAsia="Cambria" w:cs="Cambria"/>
          <w:highlight w:val="white"/>
          <w:rtl w:val="0"/>
        </w:rPr>
        <w:t>Many thanks for taking the time to fill in this survey.</w:t>
      </w:r>
    </w:p>
    <w:p w14:paraId="000000BF">
      <w:pPr>
        <w:pageBreakBefore w:val="0"/>
        <w:jc w:val="center"/>
        <w:rPr>
          <w:rFonts w:ascii="Cambria" w:hAnsi="Cambria" w:eastAsia="Cambria" w:cs="Cambria"/>
          <w:color w:val="FFFFFF"/>
          <w:sz w:val="24"/>
          <w:szCs w:val="24"/>
          <w:shd w:val="clear" w:fill="1155CC"/>
        </w:rPr>
      </w:pPr>
    </w:p>
    <w:p w14:paraId="000000C0">
      <w:pPr>
        <w:pageBreakBefore w:val="0"/>
        <w:jc w:val="center"/>
        <w:rPr>
          <w:rFonts w:ascii="Cambria" w:hAnsi="Cambria" w:eastAsia="Cambria" w:cs="Cambria"/>
          <w:color w:val="FFFFFF"/>
          <w:sz w:val="24"/>
          <w:szCs w:val="24"/>
          <w:shd w:val="clear" w:fill="1155CC"/>
        </w:rPr>
      </w:pPr>
    </w:p>
    <w:p w14:paraId="000000C1">
      <w:pPr>
        <w:pageBreakBefore w:val="0"/>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CBC8BF01-88D3-4D29-8587-F2FD2F16DB15}"/>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5E91517F-9671-4062-9684-FFC8294028C3}"/>
  </w:font>
  <w:font w:name="Wingdings">
    <w:panose1 w:val="05000000000000000000"/>
    <w:charset w:val="02"/>
    <w:family w:val="auto"/>
    <w:pitch w:val="default"/>
    <w:sig w:usb0="00000000" w:usb1="00000000" w:usb2="00000000" w:usb3="00000000" w:csb0="80000000" w:csb1="00000000"/>
    <w:embedRegular r:id="rId3" w:fontKey="{DEC944FB-C7A0-4ED6-A5B4-2C6E017E65F1}"/>
  </w:font>
  <w:font w:name="Calibri">
    <w:panose1 w:val="020F0502020204030204"/>
    <w:charset w:val="00"/>
    <w:family w:val="swiss"/>
    <w:pitch w:val="default"/>
    <w:sig w:usb0="E4002EFF" w:usb1="C000247B" w:usb2="00000009" w:usb3="00000000" w:csb0="200001FF" w:csb1="00000000"/>
    <w:embedRegular r:id="rId4" w:fontKey="{1AD86785-4C93-4FF8-84E8-1A7A9BDB562B}"/>
  </w:font>
  <w:font w:name="Cambria">
    <w:panose1 w:val="02040503050406030204"/>
    <w:charset w:val="00"/>
    <w:family w:val="auto"/>
    <w:pitch w:val="default"/>
    <w:sig w:usb0="E00006FF" w:usb1="420024FF" w:usb2="02000000" w:usb3="00000000" w:csb0="2000019F" w:csb1="00000000"/>
    <w:embedRegular r:id="rId5" w:fontKey="{0F0FC5AD-463B-4F91-816E-D279196D9878}"/>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2B872DFD-D91D-45E2-8109-082405E330B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C20204C"/>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6</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2026-03-03T06:36:42Z</dcterms:created>
  <dc:creator>ashvini</dc:creator>
  <cp:lastModifiedBy>Ashvini chelani</cp:lastModifiedBy>
  <dcterms:modified xsi:type="dcterms:W3CDTF">2026-03-03T06:36:48Z</dcterms:modified>
</cp:coreProperties>
</file>